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0858115" name="019f4154-c3e8-7c37-b3fe-a9beaf2364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244711" name="019f4154-c3e8-7c37-b3fe-a9beaf23647b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Treppenhaus/ Gang / Waschküche </w:t>
            </w:r>
          </w:p>
          <w:p>
            <w:pPr>
              <w:spacing w:before="0" w:after="0" w:line="240" w:lineRule="auto"/>
            </w:pPr>
            <w:r>
              <w:t>UG- EG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41818744" name="019f4161-f9f4-7991-8b6c-705cad3825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871749" name="019f4161-f9f4-7991-8b6c-705cad382589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0168046" name="019f4168-304a-76ba-aec8-2ee1df3edc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1412678" name="019f4168-304a-76ba-aec8-2ee1df3edc49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0429951" name="019f4170-bb87-7994-8e2a-fedd5d3326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624122" name="019f4170-bb87-7994-8e2a-fedd5d33260f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/ 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121033" name="019f418f-89e1-716f-ba21-a42bd58e70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1246854" name="019f418f-89e1-716f-ba21-a42bd58e7070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UG -EG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2715868" name="019f4155-f3fa-7c40-9298-f48c85fe1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455405" name="019f4155-f3fa-7c40-9298-f48c85fe1748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8935432" name="019f4156-d212-77ea-b5d2-00c630af9c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5811913" name="019f4156-d212-77ea-b5d2-00c630af9c2b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Treppenhaus/ Gang / Waschküche </w:t>
            </w:r>
          </w:p>
          <w:p>
            <w:pPr>
              <w:spacing w:before="0" w:after="0" w:line="240" w:lineRule="auto"/>
            </w:pPr>
            <w:r>
              <w:t>UG-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70957652" name="019f4161-20ec-7222-9f65-cd43f75d05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9668510" name="019f4161-20ec-7222-9f65-cd43f75d052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38310145" name="019f4170-233b-7a30-8768-965afa5691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453559" name="019f4170-233b-7a30-8768-965afa56913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 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7807768" name="019f4194-b9a3-75ae-8ac2-1831ef2f76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849955" name="019f4194-b9a3-75ae-8ac2-1831ef2f76a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2225324" name="019f4157-71ff-78ed-85c8-a237766879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186994" name="019f4157-71ff-78ed-85c8-a2377668791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2212115" name="019f4164-a315-7ed7-8c8a-f012c135aad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967024" name="019f4164-a315-7ed7-8c8a-f012c135aad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9763257" name="019f4168-d0f1-771d-a3fe-1338f4bfbcd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3830177" name="019f4168-d0f1-771d-a3fe-1338f4bfbcd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2392147" name="019f4176-6407-76e4-b8c4-46567c1810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2409529" name="019f4176-6407-76e4-b8c4-46567c18104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95209294" name="019f4179-db53-73d5-975d-0130f7b37a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476905" name="019f4179-db53-73d5-975d-0130f7b37aa7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/ 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193425" name="019f4183-5390-7184-b725-e06a4ee7996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1036142" name="019f4183-5390-7184-b725-e06a4ee7996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3330076" name="019f4189-ba4b-74ae-92bb-4c7cdc0bbc2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8600762" name="019f4189-ba4b-74ae-92bb-4c7cdc0bbc2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98226654" name="019f4158-0901-7bb7-b962-ee0d4e2aca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8478309" name="019f4158-0901-7bb7-b962-ee0d4e2aca9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40734749" name="019f4159-bf78-710b-95ed-097e8073c2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5829509" name="019f4159-bf78-710b-95ed-097e8073c2d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3699181" name="019f4169-3f14-7c94-a9f8-49d59d2654e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996822" name="019f4169-3f14-7c94-a9f8-49d59d2654e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38859500" name="019f4177-06ff-7c6a-966e-b3ed0cb6f7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9816523" name="019f4177-06ff-7c6a-966e-b3ed0cb6f7fd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7369079" name="019f4179-4211-76b2-b4fb-edd4307cec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7747519" name="019f4179-4211-76b2-b4fb-edd4307cecb4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63651904" name="019f4182-a559-7d38-8add-608b514f89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4755473" name="019f4182-a559-7d38-8add-608b514f8961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5135566" name="019f4189-27cd-7904-be87-7b35a7fe9b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7077160" name="019f4189-27cd-7904-be87-7b35a7fe9be6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Asbestschnüre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2960646" name="019f418a-3ecb-7f0c-8feb-e1237ad380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5841520" name="019f418a-3ecb-7f0c-8feb-e1237ad380d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Dach / 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3707266" name="019f4193-86a2-7916-a561-1cf2bcb404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761281" name="019f4193-86a2-7916-a561-1cf2bcb4044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762267" name="019f4197-2570-76d9-8d0a-62c4ed16a9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0183881" name="019f4197-2570-76d9-8d0a-62c4ed16a91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Rütlistrasse 75, 8308 Illnau-Effretikon</w:t>
          </w:r>
        </w:p>
        <w:p>
          <w:pPr>
            <w:spacing w:before="0" w:after="0"/>
          </w:pPr>
          <w:r>
            <w:t>1063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dr="http://schemas.openxmlformats.org/drawingml/2006/chartDrawing" xmlns:c="http://schemas.openxmlformats.org/drawingml/2006/chart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